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Паразитология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Паразитология | Записей: 1 | Кейс: 2 | Вопросов: 12</w:t>
      </w:r>
    </w:p>
    <w:p>
      <w:r>
        <w:br w:type="page"/>
      </w:r>
    </w:p>
    <w:p>
      <w:pPr>
        <w:pStyle w:val="Heading1"/>
      </w:pPr>
      <w:r>
        <w:t>Паразитология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28 лет обратился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высыпания на коже кистей, стоп и туловища, сопровождающиеся зудом, усиливающимся в ночное время.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сообщил, что первые зудящие высыпания появились около двух месяцев назад на коже кистей. Через некоторое время высыпания появились на коже туловища и тыла стоп, зуд усилился до мучительного, нарушающего ночной сон. Самостоятельно не лечился.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Сопутствующие заболевания отрицает.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* Семейный анамнез: несколько дней назад у жены пациента появился зуд в области туловища и верхних конечностей.</w:t>
      </w:r>
    </w:p>
    <w:p>
      <w:pPr>
        <w:pStyle w:val="Heading3"/>
      </w:pPr>
      <w:r>
        <w:t>1.5. 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39776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c5705a6e109e5e8a08f1f1e8c8d995a1e127c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76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Поражение кожи островоспалительного характера. Высыпания локализуются на коже межпальцевых промежутков и тыла кистей, на коже живота и переднебоковых поверхностей туловища, а также в области тыла стоп.</w:t>
      </w:r>
    </w:p>
    <w:p>
      <w:pPr>
        <w:spacing w:after="58"/>
      </w:pPr>
      <w:r>
        <w:rPr>
          <w:b w:val="0"/>
          <w:i w:val="0"/>
        </w:rPr>
        <w:t>Сыпь симметрична, полиморфна, представлена многочисленными сгруппированными на отдельных участках тела, но не сливающимися мелкими красно-розовыми фолликулярными папулами, невоспалительными везикулами, пустулами, а также многочисленными точечными и линейными экскориациями, покрытыми геморрагическими корочками. Помимо указанных высыпаний на коже кистей присутствуют многочисленные рыхлые толстые коричневато-желтые корки, в местах отслоения которых видны обнажившиеся бледно-розового цвета эрозии от 0,3 до 1,5 см в диаметре, окруженные обрывками отслоившегося эпидермиса.</w:t>
      </w:r>
    </w:p>
    <w:p>
      <w:pPr>
        <w:spacing w:after="58"/>
      </w:pPr>
      <w:r>
        <w:rPr>
          <w:b w:val="0"/>
          <w:i w:val="0"/>
        </w:rPr>
        <w:t>Дермографизм красный, нестойкий. Кожа вне очагов поражения бледно-розовой окраски. Тургор и эластичность соответствуют возрасту. Видимые слизистые оболочки без патологических изменений. Волосы не изменены. Лимфатические узлы не увеличены. Ногтевые пластинки кистей и стоп не изменены.</w:t>
      </w:r>
    </w:p>
    <w:p>
      <w:pPr>
        <w:spacing w:after="58"/>
      </w:pPr>
      <w:r>
        <w:rPr>
          <w:b w:val="0"/>
          <w:i w:val="0"/>
        </w:rPr>
        <w:t>Субъективно в области высыпаний беспокоит интенсивный зуд, усиливающийся в ночное время.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методом обследования, необходимым для подтверждения диагноза,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IgE в сыворотке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пробы Бальцера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микроскопическое исследование соскоба кожи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осмотр в лучах лампы Вуда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микроскопическое исследование соскоба кожи</w:t>
      </w:r>
    </w:p>
    <w:p>
      <w:pPr>
        <w:ind w:left="504"/>
      </w:pPr>
      <w:r>
        <w:rPr>
          <w:b w:val="0"/>
          <w:i/>
        </w:rPr>
        <w:t>Рекомендуется микроскопическое исследование нативного препарата (соскоб с кожи, извлечение клеща иглой).</w:t>
        <w:br/>
        <w:br/>
      </w:r>
      <w:hyperlink r:id="rId10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2.3 Лабораторная диагностика.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Микроскопическое исследование соскоба кожи</w:t>
      </w:r>
    </w:p>
    <w:p>
      <w:pPr>
        <w:spacing w:after="58"/>
      </w:pPr>
      <w:r>
        <w:rPr>
          <w:b w:val="0"/>
          <w:i w:val="0"/>
        </w:rPr>
        <w:t>Обнаружен чесоточный клещ.</w:t>
      </w:r>
    </w:p>
    <w:p>
      <w:pPr>
        <w:pStyle w:val="Heading3"/>
      </w:pPr>
      <w:r>
        <w:t>3.4. Проведение пробы Бальцера</w:t>
      </w:r>
    </w:p>
    <w:p>
      <w:pPr>
        <w:spacing w:after="58"/>
      </w:pPr>
      <w:r>
        <w:rPr>
          <w:b w:val="0"/>
          <w:i w:val="0"/>
        </w:rPr>
        <w:t>Проба Бальцера отрицательная.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Клиническая картина заболевания соответствует диагнозу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простой контактный дерматит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токсикодермия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чесотка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тилотическая экзема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чесотка</w:t>
      </w:r>
    </w:p>
    <w:p>
      <w:pPr>
        <w:ind w:left="504"/>
      </w:pPr>
      <w:r>
        <w:rPr>
          <w:b w:val="0"/>
          <w:i/>
        </w:rPr>
        <w:t>Типичная чесотка. Локализация: межпальцевые складки кистей, сгибательные поверхности области нижних и верхних конечностей, локти, лучезапястные суставы.</w:t>
        <w:br/>
        <w:br/>
      </w:r>
      <w:hyperlink r:id="rId10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1.6 Клиническая картина.</w:t>
        <w:br/>
        <w:br/>
        <w:t>Фолликулярные папулы на туловище и конечностях, невоспалительные везикулы вблизи ходов, расчесы и кровянистые корочки.</w:t>
        <w:br/>
        <w:br/>
      </w:r>
      <w:hyperlink r:id="rId13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1.6 Клиническая картина.</w:t>
      </w:r>
    </w:p>
    <w:p>
      <w:pPr>
        <w:pStyle w:val="Heading2"/>
      </w:pPr>
      <w:r>
        <w:t>5. Диагноз</w:t>
      </w:r>
    </w:p>
    <w:p>
      <w:pPr>
        <w:pStyle w:val="Heading3"/>
      </w:pPr>
      <w:r>
        <w:t>5.1. Чесотка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Вариант заболевания можно охарактеризовать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осложненная чесотка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норвежская чесотка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чесотка «инкогнито»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скабиозная эритродермия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осложненная чесотка</w:t>
      </w:r>
    </w:p>
    <w:p>
      <w:pPr>
        <w:ind w:left="504"/>
      </w:pPr>
      <w:r>
        <w:rPr>
          <w:b w:val="0"/>
          <w:i/>
        </w:rPr>
        <w:t>Осложненная чесотка. Чесотка часто осложняется вторичной пиодермией и дерматитом, реже – микробной экземой и крапивницей. Среди нозологических форм пиодермии преобладают стафилококковое импетиго в местах частой локализации ходов (кисти, запястья, стопы) и остиофолликулиты в местах метаморфоза клещей (переднебоковая поверхность туловища, бедра, ягодицы).</w:t>
        <w:br/>
        <w:br/>
      </w:r>
      <w:hyperlink r:id="rId10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1.6 Клиническая картина.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верификации чесоточных ходов рекомендуется применить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метод прокрашивания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обследование кожи под лампой Вуда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сканирование кожи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пуговчатым зондом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метод прокрашивания</w:t>
      </w:r>
    </w:p>
    <w:p>
      <w:pPr>
        <w:ind w:left="504"/>
      </w:pPr>
      <w:r>
        <w:rPr>
          <w:b w:val="0"/>
          <w:i/>
        </w:rPr>
        <w:t>Рекомендуется метод прокрашивания для верификации чесоточных ходов. Подозрительный на чесоточный ход элемент смазывают спиртовым раствором йода или анилиновыми красителями.</w:t>
        <w:br/>
        <w:br/>
      </w:r>
      <w:hyperlink r:id="rId10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1.6 Клиническая картина.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Лечение чесотки, осложненной вторичной пиодермией, рекомендуется начинать с нанесения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скабицида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антибактериальных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анилиновых красителей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метронидазола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скабицида</w:t>
      </w:r>
    </w:p>
    <w:p>
      <w:pPr>
        <w:ind w:left="504"/>
      </w:pPr>
      <w:r>
        <w:rPr>
          <w:b w:val="0"/>
          <w:i/>
        </w:rPr>
        <w:t>Рекомендуется лечение чесотки, осложненной вторичной пиодермией начинать с втирания скабицида для устранения зуда, способствующего нарушению целостности кожных покровов.</w:t>
        <w:br/>
        <w:br/>
      </w:r>
      <w:hyperlink r:id="rId10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3.1 Консервативное лечение.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скабицидным препаратам, рекомендуемым для лечения чесотки,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азелаиновая кислота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адапален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перметрин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диметилсульфоксид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перметрин</w:t>
      </w:r>
    </w:p>
    <w:p>
      <w:pPr>
        <w:ind w:left="504"/>
      </w:pPr>
      <w:r>
        <w:rPr>
          <w:b w:val="0"/>
          <w:i/>
        </w:rPr>
        <w:t>Рекомендуется наружное применение противопаразитарных препаратов: перметрин 5% концентрат эмульсии в этаноле.</w:t>
        <w:br/>
        <w:br/>
      </w:r>
      <w:hyperlink r:id="rId10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3.1 Консервативное лечение.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Скабицидный препарат перметрин применяется в форме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0,1% жирной мази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0,4% водной эмульсии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0,3% спрея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0,2% крема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0,4% водной эмульсии</w:t>
      </w:r>
    </w:p>
    <w:p>
      <w:pPr>
        <w:ind w:left="504"/>
      </w:pPr>
      <w:hyperlink r:id="rId18">
        <w:r>
          <w:rPr>
            <w:color w:val="0F766E"/>
            <w:u w:val="single"/>
          </w:rPr>
          <w:t>Инструкция к препарату перметрин</w:t>
        </w:r>
      </w:hyperlink>
      <w:r>
        <w:rPr>
          <w:b w:val="0"/>
          <w:i/>
        </w:rPr>
        <w:br/>
        <w:br/>
        <w:t>Раздел Способ применения и дозы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лечении чесотки, осложненной вторичной пиодермией, рекомендуется нанесение скабицида в +_____+ дни курса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 и 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 и 14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 и 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 и 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и 4</w:t>
      </w:r>
    </w:p>
    <w:p>
      <w:pPr>
        <w:ind w:left="504"/>
      </w:pPr>
      <w:r>
        <w:rPr>
          <w:b w:val="0"/>
          <w:i/>
        </w:rPr>
        <w:t>Скабицид втирают в 1-ый и 4-ый дни курса, при этом во 2-ой и 3-ий дни проводят лечение пиодермии.</w:t>
        <w:br/>
        <w:br/>
      </w:r>
      <w:hyperlink r:id="rId10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3.1 Консервативное лечение.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Побочным действием препарата перметрин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жжение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головная боль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сонливость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рвота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жжение</w:t>
      </w:r>
    </w:p>
    <w:p>
      <w:pPr>
        <w:ind w:left="504"/>
      </w:pPr>
      <w:hyperlink r:id="rId18">
        <w:r>
          <w:rPr>
            <w:color w:val="0F766E"/>
            <w:u w:val="single"/>
          </w:rPr>
          <w:t>Инструкция к препарату перметрин</w:t>
        </w:r>
      </w:hyperlink>
      <w:r>
        <w:rPr>
          <w:b w:val="0"/>
          <w:i/>
        </w:rPr>
        <w:br/>
        <w:br/>
        <w:t>Раздел Побочное действие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соответствии с СанПиН 3.2.3215-15 «Профилактика паразитарных болезней на территории РФ» и МУ 3.2.1756-03 «Эпидемиологический надзор за паразитарными болезнями», больной снимается с учета случае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полного разрешения всех клинических проявлений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двухкратного отрицательного микроскопического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трехкратного отрицательного микроскопического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ранее чем через 3 суток после окончания лечения скабицидными препаратами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полного разрешения всех клинических проявлений</w:t>
      </w:r>
    </w:p>
    <w:p>
      <w:pPr>
        <w:ind w:left="504"/>
      </w:pPr>
      <w:r>
        <w:rPr>
          <w:b w:val="0"/>
          <w:i/>
        </w:rPr>
        <w:t>Больной снимается с учета после полного разрешения всех клинических проявлений.</w:t>
        <w:br/>
        <w:br/>
      </w:r>
      <w:hyperlink r:id="rId10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5 Профилактика.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Наличие кровянистых корочек в области локтей и в их окружности у больных чесоткой является симптомом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Поспелова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Ауспитца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Горчакова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Бенье-Мещерского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Горчакова</w:t>
      </w:r>
    </w:p>
    <w:p>
      <w:pPr>
        <w:ind w:left="504"/>
      </w:pPr>
      <w:r>
        <w:rPr>
          <w:b w:val="0"/>
          <w:i/>
        </w:rPr>
        <w:t>Симптом Горчакова – кровянистые корочки в области локтей и в их окружности.</w:t>
        <w:br/>
        <w:br/>
      </w:r>
      <w:hyperlink r:id="rId10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1.6 Клиническая картина.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Усиление зуда при чесотке в вечернее и ночное время объясняется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замедлением обменных процессов в организме в вечернее время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суточным ритмом активности чесоточного клеща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снижением во время сна температуры тела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увеличением в ночное время уровня кортизола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суточным ритмом активности чесоточного клеща</w:t>
      </w:r>
    </w:p>
    <w:p>
      <w:pPr>
        <w:ind w:left="504"/>
      </w:pPr>
      <w:r>
        <w:rPr>
          <w:b w:val="0"/>
          <w:i/>
        </w:rPr>
        <w:t>Суточный ритм активности чесоточного клеща объясняет усиление зуда вечером, преобладание прямого пути заражения при контакте в постели в вечернее и ночное время, эффективность назначения противочесоточных препаратов на ночь.</w:t>
        <w:br/>
        <w:br/>
      </w:r>
      <w:hyperlink r:id="rId10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1.2 Этиология и патогенез/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cr_875/" TargetMode="External"/><Relationship Id="rId11" Type="http://schemas.openxmlformats.org/officeDocument/2006/relationships/hyperlink" Target="https://library.mededtech.ru/rest/documents/cr_875/#list_item_fa7vj" TargetMode="External"/><Relationship Id="rId12" Type="http://schemas.openxmlformats.org/officeDocument/2006/relationships/hyperlink" Target="https://library.mededtech.ru/rest/documents/cr_875/#paragraph_jk3da" TargetMode="External"/><Relationship Id="rId13" Type="http://schemas.openxmlformats.org/officeDocument/2006/relationships/hyperlink" Target="https://library.mededtech.ru/rest/documents/cr_875/#paragraph_ag747" TargetMode="External"/><Relationship Id="rId14" Type="http://schemas.openxmlformats.org/officeDocument/2006/relationships/hyperlink" Target="https://library.mededtech.ru/rest/documents/cr_875/#paragraph_0r33k" TargetMode="External"/><Relationship Id="rId15" Type="http://schemas.openxmlformats.org/officeDocument/2006/relationships/hyperlink" Target="https://library.mededtech.ru/rest/documents/cr_875/#list_item_t5fpl" TargetMode="External"/><Relationship Id="rId16" Type="http://schemas.openxmlformats.org/officeDocument/2006/relationships/hyperlink" Target="https://library.mededtech.ru/rest/documents/cr_875/#list_item_39sq5" TargetMode="External"/><Relationship Id="rId17" Type="http://schemas.openxmlformats.org/officeDocument/2006/relationships/hyperlink" Target="https://library.mededtech.ru/rest/documents/cr_875/#list_item_f45l2" TargetMode="External"/><Relationship Id="rId18" Type="http://schemas.openxmlformats.org/officeDocument/2006/relationships/hyperlink" Target="https://grls.rosminzdrav.ru/Grls_View_v2.aspx?routingGuid=1fdd1f25-66e5-4710-b7ad-357b6581900a&amp;t" TargetMode="External"/><Relationship Id="rId19" Type="http://schemas.openxmlformats.org/officeDocument/2006/relationships/hyperlink" Target="https://library.mededtech.ru/rest/documents/cr_875/#paragraph_kigic" TargetMode="External"/><Relationship Id="rId20" Type="http://schemas.openxmlformats.org/officeDocument/2006/relationships/hyperlink" Target="https://library.mededtech.ru/rest/documents/cr_875/#list_item_di996" TargetMode="External"/><Relationship Id="rId21" Type="http://schemas.openxmlformats.org/officeDocument/2006/relationships/hyperlink" Target="https://library.mededtech.ru/rest/documents/cr_875/#list_item_e2as4" TargetMode="External"/><Relationship Id="rId22" Type="http://schemas.openxmlformats.org/officeDocument/2006/relationships/hyperlink" Target="https://library.mededtech.ru/rest/documents/cr_875/#paragraph_23pm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